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8353447" name="01a01df6-8f18-7667-b08d-36cd72ec22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990869" name="01a01df6-8f18-7667-b08d-36cd72ec22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42631767" name="01a01df9-3172-7803-b2d7-e84dfba9b9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75530" name="01a01df9-3172-7803-b2d7-e84dfba9b94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13987737" name="01a01dfa-2051-766d-8ec5-15773b677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089646" name="01a01dfa-2051-766d-8ec5-15773b677df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28876931" name="01a01dfb-f626-7d6b-a1fc-7cfebe5de7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3971086" name="01a01dfb-f626-7d6b-a1fc-7cfebe5de7e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